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2.OG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Linoleum mit Bituminösen 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4418362" name="01a0377a-890c-7aef-bbf4-5b36b30b322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1995225" name="01a0377a-890c-7aef-bbf4-5b36b30b322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Hedwigstrasse 8, 8032 Zürich</w:t>
          </w:r>
        </w:p>
        <w:p>
          <w:pPr>
            <w:spacing w:before="0" w:after="0"/>
          </w:pPr>
          <w:r>
            <w:t>DN 1157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